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7000810" name="019ec9f6-2f40-7767-a1c3-5b5362d16a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0641885" name="019ec9f6-2f40-7767-a1c3-5b5362d16a7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2883345" name="019ec9f6-5b14-7f99-a0b4-691854d29b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0112188" name="019ec9f6-5b14-7f99-a0b4-691854d29b1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OG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Holzdecke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74065117" name="019eca20-19aa-70e7-bcfe-81eeaff544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966378" name="019eca20-19aa-70e7-bcfe-81eeaff5448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14795246" name="019eca21-5e10-74ef-a943-94ba494f0f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0599401" name="019eca21-5e10-74ef-a943-94ba494f0f3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83002698" name="019eca64-f297-7569-ba24-d180d6e59c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6011753" name="019eca64-f297-7569-ba24-d180d6e59c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157950924" name="019eca65-872a-78a0-af3e-eb1072e4e85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8710888" name="019eca65-872a-78a0-af3e-eb1072e4e85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Werkstatt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299711184" name="019eca76-eb35-7db0-bb68-417f8131aa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726741" name="019eca76-eb35-7db0-bb68-417f8131aa0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5704364" name="019eca76-fe67-7930-b77a-57933e8da7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6651514" name="019eca76-fe67-7930-b77a-57933e8da7a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Nussbaumweg 31, Bottmingen</w:t>
          </w:r>
        </w:p>
        <w:p>
          <w:pPr>
            <w:spacing w:before="0" w:after="0"/>
          </w:pPr>
          <w:r>
            <w:t>DN 984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